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Times New Roman" w:cs="Times New Roman" w:eastAsia="Times New Roman" w:hAnsi="Times New Roman"/>
          <w:i w:val="1"/>
          <w:iCs w:val="1"/>
          <w:sz w:val="32"/>
          <w:szCs w:val="32"/>
        </w:rPr>
      </w:pPr>
      <w:r w:rsidDel="00000000" w:rsidR="00000000" w:rsidRPr="00000000">
        <w:rPr>
          <w:rFonts w:ascii="Times New Roman" w:cs="Times New Roman" w:eastAsia="Times New Roman" w:hAnsi="Times New Roman"/>
          <w:i w:val="1"/>
          <w:iCs w:val="1"/>
          <w:sz w:val="32"/>
          <w:szCs w:val="32"/>
          <w:rtl w:val="0"/>
        </w:rPr>
        <w:t xml:space="preserve">Florida International University</w:t>
      </w:r>
    </w:p>
    <w:p w:rsidR="00000000" w:rsidDel="00000000" w:rsidP="00000000" w:rsidRDefault="00000000" w:rsidRPr="00000000" w14:paraId="00000002">
      <w:pPr>
        <w:spacing w:after="0" w:line="240" w:lineRule="auto"/>
        <w:jc w:val="center"/>
        <w:rPr>
          <w:rFonts w:ascii="Times New Roman" w:cs="Times New Roman" w:eastAsia="Times New Roman" w:hAnsi="Times New Roman"/>
          <w:i w:val="1"/>
          <w:iCs w:val="1"/>
          <w:sz w:val="32"/>
          <w:szCs w:val="32"/>
        </w:rPr>
      </w:pPr>
      <w:r w:rsidDel="00000000" w:rsidR="00000000" w:rsidRPr="00000000">
        <w:rPr>
          <w:rFonts w:ascii="Times New Roman" w:cs="Times New Roman" w:eastAsia="Times New Roman" w:hAnsi="Times New Roman"/>
          <w:i w:val="1"/>
          <w:iCs w:val="1"/>
          <w:sz w:val="32"/>
          <w:szCs w:val="32"/>
          <w:rtl w:val="0"/>
        </w:rPr>
        <w:t xml:space="preserve">Knight Foundation School of Computing and Information Sciences</w:t>
      </w:r>
    </w:p>
    <w:p w:rsidR="00000000" w:rsidDel="00000000" w:rsidP="00000000" w:rsidRDefault="00000000" w:rsidRPr="00000000" w14:paraId="0000000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32"/>
          <w:szCs w:val="32"/>
          <w:rtl w:val="0"/>
        </w:rPr>
        <w:t xml:space="preserve">sSoftware Engineering Focus</w:t>
      </w: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after="0" w:line="240" w:lineRule="auto"/>
        <w:jc w:val="center"/>
        <w:rPr>
          <w:rFonts w:ascii="Times New Roman" w:cs="Times New Roman" w:eastAsia="Times New Roman" w:hAnsi="Times New Roman"/>
          <w:sz w:val="56"/>
          <w:szCs w:val="56"/>
        </w:rPr>
      </w:pPr>
      <w:r w:rsidDel="00000000" w:rsidR="00000000" w:rsidRPr="00000000">
        <w:rPr>
          <w:rFonts w:ascii="Times New Roman" w:cs="Times New Roman" w:eastAsia="Times New Roman" w:hAnsi="Times New Roman"/>
          <w:sz w:val="56"/>
          <w:szCs w:val="56"/>
          <w:rtl w:val="0"/>
        </w:rPr>
        <w:t xml:space="preserve">Final Deliverable</w:t>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after="0" w:line="240" w:lineRule="auto"/>
        <w:jc w:val="center"/>
        <w:rPr>
          <w:rFonts w:ascii="Times New Roman" w:cs="Times New Roman" w:eastAsia="Times New Roman" w:hAnsi="Times New Roman"/>
          <w:sz w:val="42"/>
          <w:szCs w:val="42"/>
        </w:rPr>
      </w:pPr>
      <w:r w:rsidDel="00000000" w:rsidR="00000000" w:rsidRPr="00000000">
        <w:rPr>
          <w:rFonts w:ascii="Times New Roman" w:cs="Times New Roman" w:eastAsia="Times New Roman" w:hAnsi="Times New Roman"/>
          <w:sz w:val="32"/>
          <w:szCs w:val="32"/>
          <w:rtl w:val="0"/>
        </w:rPr>
        <w:t xml:space="preserve">Project Title: Cybersecurity: Training Simulator for Cyber Security Employee</w:t>
      </w:r>
      <w:r w:rsidDel="00000000" w:rsidR="00000000" w:rsidRPr="00000000">
        <w:rPr>
          <w:rtl w:val="0"/>
        </w:rPr>
      </w:r>
    </w:p>
    <w:p w:rsidR="00000000" w:rsidDel="00000000" w:rsidP="00000000" w:rsidRDefault="00000000" w:rsidRPr="00000000" w14:paraId="00000010">
      <w:pPr>
        <w:spacing w:after="0" w:line="240" w:lineRule="auto"/>
        <w:jc w:val="center"/>
        <w:rPr>
          <w:rFonts w:ascii="Times New Roman" w:cs="Times New Roman" w:eastAsia="Times New Roman" w:hAnsi="Times New Roman"/>
          <w:sz w:val="32"/>
          <w:szCs w:val="32"/>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Team Members:</w:t>
      </w:r>
    </w:p>
    <w:p w:rsidR="00000000" w:rsidDel="00000000" w:rsidP="00000000" w:rsidRDefault="00000000" w:rsidRPr="00000000" w14:paraId="0000001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Isis Gomez</w:t>
      </w:r>
    </w:p>
    <w:p w:rsidR="00000000" w:rsidDel="00000000" w:rsidP="00000000" w:rsidRDefault="00000000" w:rsidRPr="00000000" w14:paraId="0000001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Manuel Conrad</w:t>
        <w:br w:type="textWrapping"/>
        <w:t xml:space="preserve">Michael Novas</w:t>
        <w:br w:type="textWrapping"/>
        <w:t xml:space="preserve">Kirei Hausheer</w:t>
        <w:br w:type="textWrapping"/>
        <w:t xml:space="preserve">Joaquin Prado</w:t>
      </w:r>
    </w:p>
    <w:p w:rsidR="00000000" w:rsidDel="00000000" w:rsidP="00000000" w:rsidRDefault="00000000" w:rsidRPr="00000000" w14:paraId="0000001E">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Isis Gomez – Product Owner</w:t>
      </w: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4">
      <w:pPr>
        <w:spacing w:after="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w:t>
      </w:r>
    </w:p>
    <w:p w:rsidR="00000000" w:rsidDel="00000000" w:rsidP="00000000" w:rsidRDefault="00000000" w:rsidRPr="00000000" w14:paraId="00000028">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The MIT License (MIT)</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Copyright (c) 2016 Florida International University</w:t>
        <w:br w:type="textWrapping"/>
        <w:br w:type="textWrapping"/>
        <w:t xml:space="preserve">Permission is hereby granted free of charge to any person obtaining a copy of this software and associated documentation files to deal in the Software without restriction including the rights to use copy modify merge publish distribute sublicense and sell copies of the Software subject to the following conditions.</w:t>
        <w:br w:type="textWrapping"/>
        <w:br w:type="textWrapping"/>
        <w:t xml:space="preserve">The copyright notice and this permission notice shall be included in all copies or substantial portions of the Software.</w:t>
        <w:br w:type="textWrapping"/>
        <w:br w:type="textWrapping"/>
        <w:t xml:space="preserve">THE SOFTWARE IS PROVIDED “AS IS” WITHOUT WARRANTY OF ANY KIND EXPRESS OR IMPLIED INCLUDING BUT NOT LIMITED TO MERCHANTABILITY FITNESS FOR A PARTICULAR PURPOSE AND NONINFRINGEMENT. THE AUTHORS SHALL NOT BE LIABLE FOR ANY CLAIM DAMAGES OR OTHER LIABILITY ARISING FROM OR IN CONNECTION WITH THE SOFTWARE.</w:t>
      </w:r>
    </w:p>
    <w:p w:rsidR="00000000" w:rsidDel="00000000" w:rsidP="00000000" w:rsidRDefault="00000000" w:rsidRPr="00000000" w14:paraId="0000002A">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Abstract</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Cybersecurity Training Simulator was created to strengthen employee awareness across common digital threats. It provides an interactive learning environment that guides users through phishing awareness, strong password creation and general cyber hygiene practices. The simulator uses realistic visuals scenarios and structured testing to help employees recognize unsafe behavior before it leads to a security incident. This document explains the project’s design architecture implementation, sprints validation and final outcomes.</w:t>
      </w:r>
    </w:p>
    <w:p w:rsidR="00000000" w:rsidDel="00000000" w:rsidP="00000000" w:rsidRDefault="00000000" w:rsidRPr="00000000" w14:paraId="0000002C">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Introduction</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project set out to create an easy to use cybersecurity simulator that helps employees practice recognizing threats in a controlled environment. Many organizations struggle to maintain awareness training that feels engaging or practical. This simulator fills that gap by presenting users with clear examples of safe and unsafe behavior. The project followed agile development principles across seven sprints and relied on collaboration between design development testing and content teams.</w:t>
      </w:r>
    </w:p>
    <w:p w:rsidR="00000000" w:rsidDel="00000000" w:rsidP="00000000" w:rsidRDefault="00000000" w:rsidRPr="00000000" w14:paraId="0000002E">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Current System</w:t>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Most companies rely on static presentations or generic online courses that offer limited interaction and do not allow users to practice decisions they would make in real situations. These older systems often present information passively which leads to low retention and limited behavior change. Before this project there was no centralized simulator that combined realistic images, videos and scoring to reinforce security concepts.</w:t>
      </w:r>
    </w:p>
    <w:p w:rsidR="00000000" w:rsidDel="00000000" w:rsidP="00000000" w:rsidRDefault="00000000" w:rsidRPr="00000000" w14:paraId="00000030">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Purpose of New System</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new system provides an interactive simulator that shows employees exactly what suspicious content looks like. It offers visual examples of phishing attempts, unsafe permissions, fake updates, weak passwords and other threats that appear in daily use. Its purpose is to increase adoption of secure habits through practical exposure rather than static instruction.</w:t>
      </w:r>
    </w:p>
    <w:p w:rsidR="00000000" w:rsidDel="00000000" w:rsidP="00000000" w:rsidRDefault="00000000" w:rsidRPr="00000000" w14:paraId="00000032">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User Stories</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simulator was developed using agile methods and each sprint delivered functional components that improved the system.</w:t>
      </w:r>
    </w:p>
    <w:p w:rsidR="00000000" w:rsidDel="00000000" w:rsidP="00000000" w:rsidRDefault="00000000" w:rsidRPr="00000000" w14:paraId="00000034">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Implemented User Stories</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an employee I want to recognize phishing attempts so I can avoid revealing sensitive information.</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an employee I want guidance on creating strong passwords so I can secure my accounts.</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an employee I want to identify unsafe mobile permissions so I do not grant unnecessary access.</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 user I want the simulator to provide feedback so I understand why my choice was safe or unsafe.</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 trainer I want employees to complete modules so I can confirm awareness.</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 viewer I want accessible video guides so I can learn at my own pace.</w:t>
      </w:r>
    </w:p>
    <w:p w:rsidR="00000000" w:rsidDel="00000000" w:rsidP="00000000" w:rsidRDefault="00000000" w:rsidRPr="00000000" w14:paraId="0000003B">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Pending User Stories</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an administrator I want a dashboard to track employee progress.</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 user I want module difficulty options to match my experience level.</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As a company I want custom threat scenarios that match my environment.</w:t>
      </w:r>
    </w:p>
    <w:p w:rsidR="00000000" w:rsidDel="00000000" w:rsidP="00000000" w:rsidRDefault="00000000" w:rsidRPr="00000000" w14:paraId="0000003F">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Project Plan</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project followed a structured sprint plan that emphasized incremental improvements. Each sprint focused on specific goals such as interface creation, bug fixing, content development testing and accessibility. Sprint 6 served as a major milestone where the system became fully functional, polished, accessible and prepared for demonstration.</w:t>
      </w:r>
    </w:p>
    <w:p w:rsidR="00000000" w:rsidDel="00000000" w:rsidP="00000000" w:rsidRDefault="00000000" w:rsidRPr="00000000" w14:paraId="00000041">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Hardware and Software Resources</w:t>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system was built using Wix as the hosting platform. Development relied on standard laptops for design testing and video editing. Software resources included image editors, video editing tools, browser testing environments and cloud hosting features provided through Wix.</w:t>
      </w:r>
    </w:p>
    <w:p w:rsidR="00000000" w:rsidDel="00000000" w:rsidP="00000000" w:rsidRDefault="00000000" w:rsidRPr="00000000" w14:paraId="00000043">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Sprints Plan</w:t>
      </w:r>
    </w:p>
    <w:p w:rsidR="00000000" w:rsidDel="00000000" w:rsidP="00000000" w:rsidRDefault="00000000" w:rsidRPr="00000000" w14:paraId="00000044">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1</w:t>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completed in this sprint included feature development, incremental testing content creation and preparation for later stages.</w:t>
      </w:r>
    </w:p>
    <w:p w:rsidR="00000000" w:rsidDel="00000000" w:rsidP="00000000" w:rsidRDefault="00000000" w:rsidRPr="00000000" w14:paraId="00000046">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2</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completed in this sprint included feature development, incremental testing content creation and preparation for later stages.</w:t>
      </w:r>
    </w:p>
    <w:p w:rsidR="00000000" w:rsidDel="00000000" w:rsidP="00000000" w:rsidRDefault="00000000" w:rsidRPr="00000000" w14:paraId="00000048">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3</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completed in this sprint included feature development, incremental testing content creation and preparation for later stages.</w:t>
      </w:r>
    </w:p>
    <w:p w:rsidR="00000000" w:rsidDel="00000000" w:rsidP="00000000" w:rsidRDefault="00000000" w:rsidRPr="00000000" w14:paraId="0000004A">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4</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completed in this sprint included feature development, incremental testing content creation and preparation for later stages.</w:t>
      </w:r>
    </w:p>
    <w:p w:rsidR="00000000" w:rsidDel="00000000" w:rsidP="00000000" w:rsidRDefault="00000000" w:rsidRPr="00000000" w14:paraId="0000004C">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5</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completed in this sprint included feature development, incremental testing content creation and preparation for later stages.</w:t>
      </w:r>
    </w:p>
    <w:p w:rsidR="00000000" w:rsidDel="00000000" w:rsidP="00000000" w:rsidRDefault="00000000" w:rsidRPr="00000000" w14:paraId="0000004E">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6</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sprint completed UI polish system testing bug fixes, final content updates, accessibility improvements and video production.</w:t>
      </w:r>
    </w:p>
    <w:p w:rsidR="00000000" w:rsidDel="00000000" w:rsidP="00000000" w:rsidRDefault="00000000" w:rsidRPr="00000000" w14:paraId="00000050">
      <w:pPr>
        <w:pStyle w:val="Heading3"/>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Sprint 7</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completed in this sprint included feature development, incremental testing content creation and preparation for later stages.</w:t>
      </w:r>
    </w:p>
    <w:p w:rsidR="00000000" w:rsidDel="00000000" w:rsidP="00000000" w:rsidRDefault="00000000" w:rsidRPr="00000000" w14:paraId="00000052">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System Design</w:t>
      </w:r>
    </w:p>
    <w:p w:rsidR="00000000" w:rsidDel="00000000" w:rsidP="00000000" w:rsidRDefault="00000000" w:rsidRPr="00000000" w14:paraId="00000053">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Architectural Patterns</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system follows a modular web based architecture where each simulator module operates as an independent component within a unified interface. This pattern supports scalability and easier updates.</w:t>
      </w:r>
    </w:p>
    <w:p w:rsidR="00000000" w:rsidDel="00000000" w:rsidP="00000000" w:rsidRDefault="00000000" w:rsidRPr="00000000" w14:paraId="00000055">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System and Subsystem Decomposition</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Interface Layer</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Phishing Module</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Password Strength Module</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General Cyber Hygiene Module</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Video Tutorials Subsystem</w:t>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Scoring and Feedback Engine</w:t>
      </w:r>
    </w:p>
    <w:p w:rsidR="00000000" w:rsidDel="00000000" w:rsidP="00000000" w:rsidRDefault="00000000" w:rsidRPr="00000000" w14:paraId="0000005C">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Deployment Diagram</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final system is deployed on Wix cloud infrastructure. Users access it through any modern web browser with no installation required.</w:t>
      </w:r>
    </w:p>
    <w:p w:rsidR="00000000" w:rsidDel="00000000" w:rsidP="00000000" w:rsidRDefault="00000000" w:rsidRPr="00000000" w14:paraId="0000005E">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Design Patterns</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scoring logic follows a strategy style pattern that allows different modules to process results through a common evaluation model.</w:t>
      </w:r>
    </w:p>
    <w:p w:rsidR="00000000" w:rsidDel="00000000" w:rsidP="00000000" w:rsidRDefault="00000000" w:rsidRPr="00000000" w14:paraId="00000060">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System Validation</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performed validation through hands on testing across devices and browsers. Accessibility review ensured proper contrast alt text and keyboard support. All major bugs identified in Sprint 6 were resolved before the final presentation.</w:t>
      </w:r>
    </w:p>
    <w:p w:rsidR="00000000" w:rsidDel="00000000" w:rsidP="00000000" w:rsidRDefault="00000000" w:rsidRPr="00000000" w14:paraId="00000062">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Glossary</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Phishing: A fraudulent attempt to obtain sensitive information.</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Simulator: An interactive tool that allows users to practice decision making.</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Module: A self contained component of the training system.</w:t>
      </w:r>
    </w:p>
    <w:p w:rsidR="00000000" w:rsidDel="00000000" w:rsidP="00000000" w:rsidRDefault="00000000" w:rsidRPr="00000000" w14:paraId="00000066">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Appendix</w:t>
      </w:r>
    </w:p>
    <w:p w:rsidR="00000000" w:rsidDel="00000000" w:rsidP="00000000" w:rsidRDefault="00000000" w:rsidRPr="00000000" w14:paraId="00000067">
      <w:pPr>
        <w:pStyle w:val="Heading2"/>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Appendix C - Sprint Review Reports</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 6 Review included UI polish testing bug fixes, accessibility updates video production and preparation for final showcase.</w:t>
      </w:r>
    </w:p>
    <w:p w:rsidR="00000000" w:rsidDel="00000000" w:rsidP="00000000" w:rsidRDefault="00000000" w:rsidRPr="00000000" w14:paraId="00000069">
      <w:pPr>
        <w:pStyle w:val="Heading1"/>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References</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external references were required for this simulator.</w:t>
      </w:r>
    </w:p>
    <w:sectPr>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Header">
    <w:name w:val="header"/>
    <w:basedOn w:val="Normal"/>
    <w:link w:val="HeaderChar"/>
    <w:uiPriority w:val="99"/>
    <w:unhideWhenUsed w:val="1"/>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val="1"/>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7">
    <w:name w:val="heading 7"/>
    <w:basedOn w:val="Normal"/>
    <w:next w:val="Normal"/>
    <w:link w:val="Heading7Char"/>
    <w:uiPriority w:val="9"/>
    <w:semiHidden w:val="1"/>
    <w:unhideWhenUsed w:val="1"/>
    <w:qFormat w:val="1"/>
    <w:rsid w:val="00FC693F"/>
    <w:pPr>
      <w:keepNext w:val="1"/>
      <w:keepLines w:val="1"/>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rsid w:val="00FC693F"/>
    <w:pPr>
      <w:keepNext w:val="1"/>
      <w:keepLines w:val="1"/>
      <w:spacing w:after="0" w:before="200"/>
      <w:outlineLvl w:val="7"/>
    </w:pPr>
    <w:rPr>
      <w:rFonts w:asciiTheme="majorHAnsi" w:cstheme="majorBidi" w:eastAsiaTheme="majorEastAsia" w:hAnsiTheme="majorHAnsi"/>
      <w:color w:val="4f81bd" w:themeColor="accent1"/>
      <w:sz w:val="20"/>
      <w:szCs w:val="20"/>
    </w:rPr>
  </w:style>
  <w:style w:type="paragraph" w:styleId="Heading9">
    <w:name w:val="heading 9"/>
    <w:basedOn w:val="Normal"/>
    <w:next w:val="Normal"/>
    <w:link w:val="Heading9Char"/>
    <w:uiPriority w:val="9"/>
    <w:semiHidden w:val="1"/>
    <w:unhideWhenUsed w:val="1"/>
    <w:qFormat w:val="1"/>
    <w:rsid w:val="00FC693F"/>
    <w:pPr>
      <w:keepNext w:val="1"/>
      <w:keepLines w:val="1"/>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FC693F"/>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cstheme="majorBidi" w:eastAsiaTheme="majorEastAsia" w:hAnsiTheme="majorHAnsi"/>
      <w:b w:val="1"/>
      <w:bCs w:val="1"/>
      <w:color w:val="4f81bd" w:themeColor="accent1"/>
    </w:rPr>
  </w:style>
  <w:style w:type="character" w:styleId="TitleChar" w:customStyle="1">
    <w:name w:val="Title Char"/>
    <w:basedOn w:val="DefaultParagraphFont"/>
    <w:link w:val="Title"/>
    <w:uiPriority w:val="10"/>
    <w:rsid w:val="00FC693F"/>
    <w:rPr>
      <w:rFonts w:asciiTheme="majorHAnsi" w:cstheme="majorBidi" w:eastAsiaTheme="majorEastAsia" w:hAnsiTheme="majorHAnsi"/>
      <w:color w:val="17365d" w:themeColor="text2" w:themeShade="0000BF"/>
      <w:spacing w:val="5"/>
      <w:kern w:val="28"/>
      <w:sz w:val="52"/>
      <w:szCs w:val="52"/>
    </w:rPr>
  </w:style>
  <w:style w:type="character" w:styleId="SubtitleChar" w:customStyle="1">
    <w:name w:val="Subtitle Char"/>
    <w:basedOn w:val="DefaultParagraphFont"/>
    <w:link w:val="Subtitle"/>
    <w:uiPriority w:val="11"/>
    <w:rsid w:val="00FC693F"/>
    <w:rPr>
      <w:rFonts w:asciiTheme="majorHAnsi" w:cstheme="majorBidi" w:eastAsiaTheme="majorEastAsia" w:hAnsiTheme="majorHAnsi"/>
      <w:i w:val="1"/>
      <w:iCs w:val="1"/>
      <w:color w:val="4f81bd" w:themeColor="accent1"/>
      <w:spacing w:val="15"/>
      <w:sz w:val="24"/>
      <w:szCs w:val="24"/>
    </w:rPr>
  </w:style>
  <w:style w:type="paragraph" w:styleId="ListParagraph">
    <w:name w:val="List Paragraph"/>
    <w:basedOn w:val="Normal"/>
    <w:uiPriority w:val="34"/>
    <w:qFormat w:val="1"/>
    <w:rsid w:val="00FC693F"/>
    <w:pPr>
      <w:ind w:left="720"/>
      <w:contextualSpacing w:val="1"/>
    </w:pPr>
  </w:style>
  <w:style w:type="paragraph" w:styleId="BodyText">
    <w:name w:val="Body Text"/>
    <w:basedOn w:val="Normal"/>
    <w:link w:val="BodyTextChar"/>
    <w:uiPriority w:val="99"/>
    <w:unhideWhenUsed w:val="1"/>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val="1"/>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val="1"/>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val="1"/>
    <w:rsid w:val="00AA1D8D"/>
    <w:pPr>
      <w:ind w:left="360" w:hanging="360"/>
      <w:contextualSpacing w:val="1"/>
    </w:pPr>
  </w:style>
  <w:style w:type="paragraph" w:styleId="List2">
    <w:name w:val="List 2"/>
    <w:basedOn w:val="Normal"/>
    <w:uiPriority w:val="99"/>
    <w:unhideWhenUsed w:val="1"/>
    <w:rsid w:val="00326F90"/>
    <w:pPr>
      <w:ind w:left="720" w:hanging="360"/>
      <w:contextualSpacing w:val="1"/>
    </w:pPr>
  </w:style>
  <w:style w:type="paragraph" w:styleId="List3">
    <w:name w:val="List 3"/>
    <w:basedOn w:val="Normal"/>
    <w:uiPriority w:val="99"/>
    <w:unhideWhenUsed w:val="1"/>
    <w:rsid w:val="00326F90"/>
    <w:pPr>
      <w:ind w:left="1080" w:hanging="360"/>
      <w:contextualSpacing w:val="1"/>
    </w:pPr>
  </w:style>
  <w:style w:type="paragraph" w:styleId="ListBullet">
    <w:name w:val="List Bullet"/>
    <w:basedOn w:val="Normal"/>
    <w:uiPriority w:val="99"/>
    <w:unhideWhenUsed w:val="1"/>
    <w:rsid w:val="00326F90"/>
    <w:pPr>
      <w:numPr>
        <w:numId w:val="1"/>
      </w:numPr>
      <w:contextualSpacing w:val="1"/>
    </w:pPr>
  </w:style>
  <w:style w:type="paragraph" w:styleId="ListBullet2">
    <w:name w:val="List Bullet 2"/>
    <w:basedOn w:val="Normal"/>
    <w:uiPriority w:val="99"/>
    <w:unhideWhenUsed w:val="1"/>
    <w:rsid w:val="00326F90"/>
    <w:pPr>
      <w:numPr>
        <w:numId w:val="2"/>
      </w:numPr>
      <w:contextualSpacing w:val="1"/>
    </w:pPr>
  </w:style>
  <w:style w:type="paragraph" w:styleId="ListBullet3">
    <w:name w:val="List Bullet 3"/>
    <w:basedOn w:val="Normal"/>
    <w:uiPriority w:val="99"/>
    <w:unhideWhenUsed w:val="1"/>
    <w:rsid w:val="00326F90"/>
    <w:pPr>
      <w:numPr>
        <w:numId w:val="3"/>
      </w:numPr>
      <w:contextualSpacing w:val="1"/>
    </w:pPr>
  </w:style>
  <w:style w:type="paragraph" w:styleId="ListNumber">
    <w:name w:val="List Number"/>
    <w:basedOn w:val="Normal"/>
    <w:uiPriority w:val="99"/>
    <w:unhideWhenUsed w:val="1"/>
    <w:rsid w:val="00326F90"/>
    <w:pPr>
      <w:numPr>
        <w:numId w:val="5"/>
      </w:numPr>
      <w:contextualSpacing w:val="1"/>
    </w:pPr>
  </w:style>
  <w:style w:type="paragraph" w:styleId="ListNumber2">
    <w:name w:val="List Number 2"/>
    <w:basedOn w:val="Normal"/>
    <w:uiPriority w:val="99"/>
    <w:unhideWhenUsed w:val="1"/>
    <w:rsid w:val="0029639D"/>
    <w:pPr>
      <w:numPr>
        <w:numId w:val="6"/>
      </w:numPr>
      <w:contextualSpacing w:val="1"/>
    </w:pPr>
  </w:style>
  <w:style w:type="paragraph" w:styleId="ListNumber3">
    <w:name w:val="List Number 3"/>
    <w:basedOn w:val="Normal"/>
    <w:uiPriority w:val="99"/>
    <w:unhideWhenUsed w:val="1"/>
    <w:rsid w:val="0029639D"/>
    <w:pPr>
      <w:numPr>
        <w:numId w:val="7"/>
      </w:numPr>
      <w:contextualSpacing w:val="1"/>
    </w:pPr>
  </w:style>
  <w:style w:type="paragraph" w:styleId="ListContinue">
    <w:name w:val="List Continue"/>
    <w:basedOn w:val="Normal"/>
    <w:uiPriority w:val="99"/>
    <w:unhideWhenUsed w:val="1"/>
    <w:rsid w:val="0029639D"/>
    <w:pPr>
      <w:spacing w:after="120"/>
      <w:ind w:left="360"/>
      <w:contextualSpacing w:val="1"/>
    </w:pPr>
  </w:style>
  <w:style w:type="paragraph" w:styleId="ListContinue2">
    <w:name w:val="List Continue 2"/>
    <w:basedOn w:val="Normal"/>
    <w:uiPriority w:val="99"/>
    <w:unhideWhenUsed w:val="1"/>
    <w:rsid w:val="0029639D"/>
    <w:pPr>
      <w:spacing w:after="120"/>
      <w:ind w:left="720"/>
      <w:contextualSpacing w:val="1"/>
    </w:pPr>
  </w:style>
  <w:style w:type="paragraph" w:styleId="ListContinue3">
    <w:name w:val="List Continue 3"/>
    <w:basedOn w:val="Normal"/>
    <w:uiPriority w:val="99"/>
    <w:unhideWhenUsed w:val="1"/>
    <w:rsid w:val="0029639D"/>
    <w:pPr>
      <w:spacing w:after="120"/>
      <w:ind w:left="1080"/>
      <w:contextualSpacing w:val="1"/>
    </w:pPr>
  </w:style>
  <w:style w:type="paragraph" w:styleId="MacroText">
    <w:name w:val="macro"/>
    <w:link w:val="MacroTextChar"/>
    <w:uiPriority w:val="99"/>
    <w:unhideWhenUsed w:val="1"/>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val="1"/>
    <w:rsid w:val="00FC693F"/>
    <w:rPr>
      <w:i w:val="1"/>
      <w:iCs w:val="1"/>
      <w:color w:val="000000" w:themeColor="text1"/>
    </w:rPr>
  </w:style>
  <w:style w:type="character" w:styleId="QuoteChar" w:customStyle="1">
    <w:name w:val="Quote Char"/>
    <w:basedOn w:val="DefaultParagraphFont"/>
    <w:link w:val="Quote"/>
    <w:uiPriority w:val="29"/>
    <w:rsid w:val="00FC693F"/>
    <w:rPr>
      <w:i w:val="1"/>
      <w:iCs w:val="1"/>
      <w:color w:val="000000" w:themeColor="text1"/>
    </w:rPr>
  </w:style>
  <w:style w:type="character" w:styleId="Heading4Char" w:customStyle="1">
    <w:name w:val="Heading 4 Char"/>
    <w:basedOn w:val="DefaultParagraphFont"/>
    <w:link w:val="Heading4"/>
    <w:uiPriority w:val="9"/>
    <w:semiHidden w:val="1"/>
    <w:rsid w:val="00FC693F"/>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sid w:val="00FC693F"/>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sid w:val="00FC693F"/>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sid w:val="00FC693F"/>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sid w:val="00FC693F"/>
    <w:rPr>
      <w:rFonts w:asciiTheme="majorHAnsi" w:cstheme="majorBidi" w:eastAsiaTheme="majorEastAsia" w:hAnsiTheme="majorHAnsi"/>
      <w:color w:val="4f81bd" w:themeColor="accent1"/>
      <w:sz w:val="20"/>
      <w:szCs w:val="20"/>
    </w:rPr>
  </w:style>
  <w:style w:type="character" w:styleId="Heading9Char" w:customStyle="1">
    <w:name w:val="Heading 9 Char"/>
    <w:basedOn w:val="DefaultParagraphFont"/>
    <w:link w:val="Heading9"/>
    <w:uiPriority w:val="9"/>
    <w:semiHidden w:val="1"/>
    <w:rsid w:val="00FC693F"/>
    <w:rPr>
      <w:rFonts w:asciiTheme="majorHAnsi" w:cstheme="majorBidi" w:eastAsiaTheme="majorEastAsia" w:hAnsiTheme="majorHAnsi"/>
      <w:i w:val="1"/>
      <w:iCs w:val="1"/>
      <w:color w:val="404040" w:themeColor="text1" w:themeTint="0000BF"/>
      <w:sz w:val="20"/>
      <w:szCs w:val="20"/>
    </w:rPr>
  </w:style>
  <w:style w:type="paragraph" w:styleId="Caption">
    <w:name w:val="caption"/>
    <w:basedOn w:val="Normal"/>
    <w:next w:val="Normal"/>
    <w:uiPriority w:val="35"/>
    <w:semiHidden w:val="1"/>
    <w:unhideWhenUsed w:val="1"/>
    <w:qFormat w:val="1"/>
    <w:rsid w:val="00FC693F"/>
    <w:pPr>
      <w:spacing w:line="240" w:lineRule="auto"/>
    </w:pPr>
    <w:rPr>
      <w:b w:val="1"/>
      <w:bCs w:val="1"/>
      <w:color w:val="4f81bd" w:themeColor="accent1"/>
      <w:sz w:val="18"/>
      <w:szCs w:val="18"/>
    </w:rPr>
  </w:style>
  <w:style w:type="character" w:styleId="Strong">
    <w:name w:val="Strong"/>
    <w:basedOn w:val="DefaultParagraphFont"/>
    <w:uiPriority w:val="22"/>
    <w:qFormat w:val="1"/>
    <w:rsid w:val="00FC693F"/>
    <w:rPr>
      <w:b w:val="1"/>
      <w:bCs w:val="1"/>
    </w:rPr>
  </w:style>
  <w:style w:type="character" w:styleId="Emphasis">
    <w:name w:val="Emphasis"/>
    <w:basedOn w:val="DefaultParagraphFont"/>
    <w:uiPriority w:val="20"/>
    <w:qFormat w:val="1"/>
    <w:rsid w:val="00FC693F"/>
    <w:rPr>
      <w:i w:val="1"/>
      <w:iCs w:val="1"/>
    </w:rPr>
  </w:style>
  <w:style w:type="paragraph" w:styleId="IntenseQuote">
    <w:name w:val="Intense Quote"/>
    <w:basedOn w:val="Normal"/>
    <w:next w:val="Normal"/>
    <w:link w:val="IntenseQuoteChar"/>
    <w:uiPriority w:val="30"/>
    <w:qFormat w:val="1"/>
    <w:rsid w:val="00FC693F"/>
    <w:pPr>
      <w:pBdr>
        <w:bottom w:color="4f81bd" w:space="4" w:sz="4" w:themeColor="accent1" w:val="single"/>
      </w:pBdr>
      <w:spacing w:after="280" w:before="200"/>
      <w:ind w:left="936" w:right="936"/>
    </w:pPr>
    <w:rPr>
      <w:b w:val="1"/>
      <w:bCs w:val="1"/>
      <w:i w:val="1"/>
      <w:iCs w:val="1"/>
      <w:color w:val="4f81bd" w:themeColor="accent1"/>
    </w:rPr>
  </w:style>
  <w:style w:type="character" w:styleId="IntenseQuoteChar" w:customStyle="1">
    <w:name w:val="Intense Quote Char"/>
    <w:basedOn w:val="DefaultParagraphFont"/>
    <w:link w:val="IntenseQuote"/>
    <w:uiPriority w:val="30"/>
    <w:rsid w:val="00FC693F"/>
    <w:rPr>
      <w:b w:val="1"/>
      <w:bCs w:val="1"/>
      <w:i w:val="1"/>
      <w:iCs w:val="1"/>
      <w:color w:val="4f81bd" w:themeColor="accent1"/>
    </w:rPr>
  </w:style>
  <w:style w:type="character" w:styleId="SubtleEmphasis">
    <w:name w:val="Subtle Emphasis"/>
    <w:basedOn w:val="DefaultParagraphFont"/>
    <w:uiPriority w:val="19"/>
    <w:qFormat w:val="1"/>
    <w:rsid w:val="00FC693F"/>
    <w:rPr>
      <w:i w:val="1"/>
      <w:iCs w:val="1"/>
      <w:color w:val="808080" w:themeColor="text1" w:themeTint="00007F"/>
    </w:rPr>
  </w:style>
  <w:style w:type="character" w:styleId="IntenseEmphasis">
    <w:name w:val="Intense Emphasis"/>
    <w:basedOn w:val="DefaultParagraphFont"/>
    <w:uiPriority w:val="21"/>
    <w:qFormat w:val="1"/>
    <w:rsid w:val="00FC693F"/>
    <w:rPr>
      <w:b w:val="1"/>
      <w:bCs w:val="1"/>
      <w:i w:val="1"/>
      <w:iCs w:val="1"/>
      <w:color w:val="4f81bd" w:themeColor="accent1"/>
    </w:rPr>
  </w:style>
  <w:style w:type="character" w:styleId="SubtleReference">
    <w:name w:val="Subtle Reference"/>
    <w:basedOn w:val="DefaultParagraphFont"/>
    <w:uiPriority w:val="31"/>
    <w:qFormat w:val="1"/>
    <w:rsid w:val="00FC693F"/>
    <w:rPr>
      <w:smallCaps w:val="1"/>
      <w:color w:val="c0504d" w:themeColor="accent2"/>
      <w:u w:val="single"/>
    </w:rPr>
  </w:style>
  <w:style w:type="character" w:styleId="IntenseReference">
    <w:name w:val="Intense Reference"/>
    <w:basedOn w:val="DefaultParagraphFont"/>
    <w:uiPriority w:val="32"/>
    <w:qFormat w:val="1"/>
    <w:rsid w:val="00FC693F"/>
    <w:rPr>
      <w:b w:val="1"/>
      <w:bCs w:val="1"/>
      <w:smallCaps w:val="1"/>
      <w:color w:val="c0504d" w:themeColor="accent2"/>
      <w:spacing w:val="5"/>
      <w:u w:val="single"/>
    </w:rPr>
  </w:style>
  <w:style w:type="character" w:styleId="BookTitle">
    <w:name w:val="Book Title"/>
    <w:basedOn w:val="DefaultParagraphFont"/>
    <w:uiPriority w:val="33"/>
    <w:qFormat w:val="1"/>
    <w:rsid w:val="00FC693F"/>
    <w:rPr>
      <w:b w:val="1"/>
      <w:bCs w:val="1"/>
      <w:smallCaps w:val="1"/>
      <w:spacing w:val="5"/>
    </w:rPr>
  </w:style>
  <w:style w:type="paragraph" w:styleId="TOCHeading">
    <w:name w:val="TOC Heading"/>
    <w:basedOn w:val="Heading1"/>
    <w:next w:val="Normal"/>
    <w:uiPriority w:val="39"/>
    <w:semiHidden w:val="1"/>
    <w:unhideWhenUsed w:val="1"/>
    <w:qFormat w:val="1"/>
    <w:rsid w:val="00FC693F"/>
    <w:pPr>
      <w:outlineLvl w:val="9"/>
    </w:pPr>
  </w:style>
  <w:style w:type="table" w:styleId="TableGrid">
    <w:name w:val="Table Grid"/>
    <w:basedOn w:val="TableNormal"/>
    <w:uiPriority w:val="59"/>
    <w:rsid w:val="00FC693F"/>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LightShading">
    <w:name w:val="Light Shading"/>
    <w:basedOn w:val="TableNormal"/>
    <w:uiPriority w:val="60"/>
    <w:rsid w:val="00FC693F"/>
    <w:pPr>
      <w:spacing w:after="0" w:line="240" w:lineRule="auto"/>
    </w:pPr>
    <w:rPr>
      <w:color w:val="000000" w:themeColor="text1" w:themeShade="0000BF"/>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FC693F"/>
    <w:pPr>
      <w:spacing w:after="0" w:line="240" w:lineRule="auto"/>
    </w:pPr>
    <w:rPr>
      <w:color w:val="365f91" w:themeColor="accent1" w:themeShade="0000BF"/>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FC693F"/>
    <w:pPr>
      <w:spacing w:after="0" w:line="240" w:lineRule="auto"/>
    </w:pPr>
    <w:rPr>
      <w:color w:val="943634" w:themeColor="accent2" w:themeShade="0000BF"/>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FC693F"/>
    <w:pPr>
      <w:spacing w:after="0" w:line="240" w:lineRule="auto"/>
    </w:pPr>
    <w:rPr>
      <w:color w:val="76923c" w:themeColor="accent3" w:themeShade="0000BF"/>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FC693F"/>
    <w:pPr>
      <w:spacing w:after="0" w:line="240" w:lineRule="auto"/>
    </w:pPr>
    <w:rPr>
      <w:color w:val="5f497a" w:themeColor="accent4" w:themeShade="0000BF"/>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FC693F"/>
    <w:pPr>
      <w:spacing w:after="0" w:line="240" w:lineRule="auto"/>
    </w:pPr>
    <w:rPr>
      <w:color w:val="31849b" w:themeColor="accent5" w:themeShade="0000BF"/>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FC693F"/>
    <w:pPr>
      <w:spacing w:after="0" w:line="240" w:lineRule="auto"/>
    </w:pPr>
    <w:rPr>
      <w:color w:val="e36c0a" w:themeColor="accent6" w:themeShade="0000BF"/>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table" w:styleId="LightList">
    <w:name w:val="Light List"/>
    <w:basedOn w:val="TableNormal"/>
    <w:uiPriority w:val="61"/>
    <w:rsid w:val="00FC693F"/>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Grid">
    <w:name w:val="Light Grid"/>
    <w:basedOn w:val="TableNormal"/>
    <w:uiPriority w:val="62"/>
    <w:rsid w:val="00CB0664"/>
    <w:pPr>
      <w:spacing w:after="0" w:line="240" w:lineRule="auto"/>
    </w:p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0" w:type="dxa"/>
      <w:tblBorders>
        <w:top w:color="auto" w:space="0" w:sz="18" w:val="single"/>
        <w:bottom w:color="auto" w:space="0" w:sz="18"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0" w:type="dxa"/>
      <w:tblBorders>
        <w:top w:color="4f81bd" w:space="0" w:sz="8" w:themeColor="accent1" w:val="single"/>
        <w:bottom w:color="4f81bd" w:space="0" w:sz="8" w:themeColor="accent1"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0" w:type="dxa"/>
      <w:tblBorders>
        <w:top w:color="c0504d" w:space="0" w:sz="8" w:themeColor="accent2" w:val="single"/>
        <w:bottom w:color="c0504d" w:space="0" w:sz="8" w:themeColor="accent2"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0" w:type="dxa"/>
      <w:tblBorders>
        <w:top w:color="9bbb59" w:space="0" w:sz="8" w:themeColor="accent3" w:val="single"/>
        <w:bottom w:color="9bbb59" w:space="0" w:sz="8" w:themeColor="accent3"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0" w:type="dxa"/>
      <w:tblBorders>
        <w:top w:color="8064a2" w:space="0" w:sz="8" w:themeColor="accent4" w:val="single"/>
        <w:bottom w:color="8064a2" w:space="0" w:sz="8" w:themeColor="accent4"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0" w:type="dxa"/>
      <w:tblBorders>
        <w:top w:color="4bacc6" w:space="0" w:sz="8" w:themeColor="accent5" w:val="single"/>
        <w:bottom w:color="4bacc6" w:space="0" w:sz="8" w:themeColor="accent5"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0" w:type="dxa"/>
      <w:tblBorders>
        <w:top w:color="f79646" w:space="0" w:sz="8" w:themeColor="accent6" w:val="single"/>
        <w:bottom w:color="f79646" w:space="0" w:sz="8" w:themeColor="accent6" w:val="single"/>
      </w:tblBorders>
      <w:tblCellMar>
        <w:top w:w="0.0" w:type="dxa"/>
        <w:left w:w="108.0" w:type="dxa"/>
        <w:bottom w:w="0.0" w:type="dxa"/>
        <w:right w:w="108.0" w:type="dxa"/>
      </w:tblCellMar>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0" w:type="dxa"/>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0" w:type="dxa"/>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0" w:type="dxa"/>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0" w:type="dxa"/>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0" w:type="dxa"/>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0" w:type="dxa"/>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0" w:type="dxa"/>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CB0664"/>
    <w:pPr>
      <w:spacing w:after="0" w:line="240" w:lineRule="auto"/>
    </w:pPr>
    <w:rPr>
      <w:rFonts w:asciiTheme="majorHAnsi" w:cstheme="majorBidi" w:eastAsiaTheme="majorEastAsia" w:hAnsiTheme="majorHAnsi"/>
      <w:color w:val="000000" w:themeColor="text1"/>
    </w:r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0" w:type="dxa"/>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w="0.0" w:type="dxa"/>
        <w:left w:w="108.0" w:type="dxa"/>
        <w:bottom w:w="0.0" w:type="dxa"/>
        <w:right w:w="108.0" w:type="dxa"/>
      </w:tblCellMar>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0" w:type="dxa"/>
      <w:tblCellMar>
        <w:top w:w="0.0" w:type="dxa"/>
        <w:left w:w="108.0" w:type="dxa"/>
        <w:bottom w:w="0.0" w:type="dxa"/>
        <w:right w:w="108.0" w:type="dxa"/>
      </w:tblCellMar>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0" w:type="dxa"/>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0" w:type="dxa"/>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0" w:type="dxa"/>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0" w:type="dxa"/>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0" w:type="dxa"/>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w="0.0" w:type="dxa"/>
        <w:left w:w="108.0" w:type="dxa"/>
        <w:bottom w:w="0.0" w:type="dxa"/>
        <w:right w:w="108.0" w:type="dxa"/>
      </w:tblCellMar>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0" w:type="dxa"/>
      <w:tblCellMar>
        <w:top w:w="0.0" w:type="dxa"/>
        <w:left w:w="108.0" w:type="dxa"/>
        <w:bottom w:w="0.0" w:type="dxa"/>
        <w:right w:w="108.0" w:type="dxa"/>
      </w:tblCellMar>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0" w:type="dxa"/>
      <w:tblBorders>
        <w:insideH w:color="ffffff" w:space="0" w:sz="4" w:themeColor="background1" w:val="single"/>
      </w:tblBorders>
      <w:tblCellMar>
        <w:top w:w="0.0" w:type="dxa"/>
        <w:left w:w="108.0" w:type="dxa"/>
        <w:bottom w:w="0.0" w:type="dxa"/>
        <w:right w:w="108.0" w:type="dxa"/>
      </w:tblCellMar>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paragraph" w:styleId="Subtitle">
    <w:name w:val="Subtitle"/>
    <w:basedOn w:val="Normal"/>
    <w:next w:val="Normal"/>
    <w:pPr/>
    <w:rPr>
      <w:rFonts w:ascii="Calibri" w:cs="Calibri" w:eastAsia="Calibri" w:hAnsi="Calibri"/>
      <w:i w:val="1"/>
      <w:iCs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1jRvWhKuF32KoASHIEQ/lAgHPw==">CgMxLjA4AHIhMU1yQkJZV0U4cUlObHlLd1RqYUNrTHhKR3JmbEdLMFpC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cp:coreProperties>
</file>